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Liftschacht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4684496" name="b04945f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672579" name="b04945f0-2148-11f1-ac7f-29b2cd398d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